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198511828" name="019ff0c2-a6c3-7e89-ad39-8c4c18c626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3050647" name="019ff0c2-a6c3-7e89-ad39-8c4c18c6260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82235989" name="019ff0b2-39e1-7728-80ed-dde8e86d03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737040" name="019ff0b2-39e1-7728-80ed-dde8e86d03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32752490" name="019ff0c1-348d-71a3-95aa-f811c93e18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838861" name="019ff0c1-348d-71a3-95aa-f811c93e189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13654637" name="019ff0b3-210c-76d1-86df-ff97878d30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5827860" name="019ff0b3-210c-76d1-86df-ff97878d300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43789713" name="019ff0c1-fc48-7245-b82d-910e5a2442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7109994" name="019ff0c1-fc48-7245-b82d-910e5a24420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Josebodenweg 7, Villigen</w:t>
          </w:r>
        </w:p>
        <w:p>
          <w:pPr>
            <w:spacing w:before="0" w:after="0"/>
          </w:pPr>
          <w:r>
            <w:t>DN 1134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